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0A91" w:rsidP="00A20A91" w:rsidRDefault="00A20A91">
      <w:pPr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center"/>
        <w:rPr>
          <w:rFonts w:ascii="Helvetica Neue" w:hAnsi="Helvetica Neue" w:eastAsia="Helvetica Neue" w:cs="Helvetica Neue"/>
          <w:color w:val="003C82"/>
          <w:sz w:val="32"/>
          <w:szCs w:val="32"/>
        </w:rPr>
      </w:pPr>
      <w:r>
        <w:rPr>
          <w:rFonts w:ascii="Helvetica Neue" w:hAnsi="Helvetica Neue" w:eastAsia="Helvetica Neue" w:cs="Helvetica Neue"/>
          <w:noProof/>
          <w:color w:val="003C82"/>
          <w:sz w:val="32"/>
          <w:szCs w:val="32"/>
          <w:lang w:val="en-GB" w:eastAsia="en-GB"/>
        </w:rPr>
        <w:drawing>
          <wp:inline distT="0" distB="0" distL="0" distR="0">
            <wp:extent cx="3048000" cy="1219200"/>
            <wp:effectExtent l="0" t="0" r="0" b="0"/>
            <wp:docPr id="4" name="Picture 4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A91" w:rsidP="00A20A91" w:rsidRDefault="00A20A91">
      <w:pPr>
        <w:jc w:val="center"/>
        <w:rPr>
          <w:rFonts w:ascii="Helvetica Neue" w:hAnsi="Helvetica Neue" w:eastAsia="Helvetica Neue" w:cs="Helvetica Neue"/>
          <w:sz w:val="24"/>
          <w:szCs w:val="24"/>
        </w:rPr>
      </w:pPr>
      <w:r>
        <w:rPr>
          <w:rFonts w:ascii="Helvetica Neue" w:hAnsi="Helvetica Neue" w:eastAsia="Helvetica Neue" w:cs="Helvetica Neue"/>
          <w:color w:val="003C82"/>
          <w:sz w:val="32"/>
          <w:szCs w:val="32"/>
        </w:rPr>
        <w:t xml:space="preserve">DRONE</w:t>
      </w:r>
    </w:p>
    <w:p w:rsidR="00A20A91" w:rsidP="00A20A91" w:rsidRDefault="00A20A91">
      <w:pPr>
        <w:spacing w:before="600" w:after="120"/>
        <w:jc w:val="center"/>
        <w:rPr>
          <w:rFonts w:ascii="Helvetica Neue" w:hAnsi="Helvetica Neue" w:eastAsia="Helvetica Neue" w:cs="Helvetica Neue"/>
          <w:color w:val="000000"/>
        </w:rPr>
      </w:pPr>
      <w:r>
        <w:rPr>
          <w:rFonts w:ascii="Helvetica Neue" w:hAnsi="Helvetica Neue" w:eastAsia="Helvetica Neue" w:cs="Helvetica Neue"/>
          <w:color w:val="000000"/>
        </w:rPr>
        <w:t xml:space="preserve">Formazione di insegnanti e dirigenti scolastici per promuovere </w:t>
      </w:r>
      <w:r>
        <w:rPr>
          <w:rFonts w:ascii="Helvetica Neue" w:hAnsi="Helvetica Neue" w:eastAsia="Helvetica Neue" w:cs="Helvetica Neue"/>
          <w:color w:val="000000"/>
        </w:rPr>
        <w:t xml:space="preserve">l'alfabetizzazione</w:t>
      </w:r>
      <w:r>
        <w:rPr>
          <w:rFonts w:ascii="Helvetica Neue" w:hAnsi="Helvetica Neue" w:eastAsia="Helvetica Neue" w:cs="Helvetica Neue"/>
          <w:color w:val="000000"/>
        </w:rPr>
        <w:t xml:space="preserve"> digitale </w:t>
      </w:r>
      <w:r>
        <w:rPr>
          <w:rFonts w:ascii="Helvetica Neue" w:hAnsi="Helvetica Neue" w:eastAsia="Helvetica Neue" w:cs="Helvetica Neue"/>
          <w:color w:val="000000"/>
        </w:rPr>
        <w:t xml:space="preserve">e combattere la diffusione di </w:t>
      </w:r>
      <w:r>
        <w:rPr>
          <w:rFonts w:ascii="Helvetica Neue" w:hAnsi="Helvetica Neue" w:eastAsia="Helvetica Neue" w:cs="Helvetica Neue"/>
          <w:color w:val="000000"/>
        </w:rPr>
        <w:t xml:space="preserve">disinformazione </w:t>
      </w:r>
      <w:r>
        <w:rPr>
          <w:rFonts w:ascii="Helvetica Neue" w:hAnsi="Helvetica Neue" w:eastAsia="Helvetica Neue" w:cs="Helvetica Neue"/>
          <w:color w:val="000000"/>
        </w:rPr>
        <w:t xml:space="preserve">tra </w:t>
      </w:r>
      <w:r>
        <w:rPr>
          <w:rFonts w:ascii="Helvetica Neue" w:hAnsi="Helvetica Neue" w:eastAsia="Helvetica Neue" w:cs="Helvetica Neue"/>
          <w:color w:val="000000"/>
        </w:rPr>
        <w:t xml:space="preserve">i gruppi </w:t>
      </w:r>
      <w:r>
        <w:rPr>
          <w:rFonts w:ascii="Helvetica Neue" w:hAnsi="Helvetica Neue" w:eastAsia="Helvetica Neue" w:cs="Helvetica Neue"/>
          <w:color w:val="000000"/>
        </w:rPr>
        <w:t xml:space="preserve">vulnerabili </w:t>
      </w:r>
      <w:r>
        <w:rPr>
          <w:rFonts w:ascii="Helvetica Neue" w:hAnsi="Helvetica Neue" w:eastAsia="Helvetica Neue" w:cs="Helvetica Neue"/>
          <w:color w:val="000000"/>
        </w:rPr>
        <w:t xml:space="preserve">di </w:t>
      </w:r>
      <w:r>
        <w:rPr>
          <w:rFonts w:ascii="Helvetica Neue" w:hAnsi="Helvetica Neue" w:eastAsia="Helvetica Neue" w:cs="Helvetica Neue"/>
          <w:color w:val="000000"/>
        </w:rPr>
        <w:t xml:space="preserve">adolescenti</w:t>
      </w:r>
    </w:p>
    <w:p w:rsidR="00A20A91" w:rsidP="00A20A91" w:rsidRDefault="00A20A91">
      <w:pPr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center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rPr>
          <w:rFonts w:ascii="Helvetica Neue" w:hAnsi="Helvetica Neue" w:eastAsia="Helvetica Neue" w:cs="Helvetica Neue"/>
          <w:spacing w:val="-10"/>
          <w:kern w:val="28"/>
          <w:lang w:val="en-GB"/>
        </w:rPr>
      </w:pPr>
    </w:p>
    <w:p w:rsidR="00A20A91" w:rsidP="00A20A91" w:rsidRDefault="00A20A91">
      <w:pPr>
        <w:spacing w:before="600" w:after="120"/>
        <w:jc w:val="center"/>
        <w:rPr>
          <w:rFonts w:ascii="Helvetica Neue" w:hAnsi="Helvetica Neue" w:eastAsia="Helvetica Neue" w:cs="Helvetica Neue"/>
          <w:sz w:val="24"/>
          <w:szCs w:val="24"/>
          <w:lang w:val="en-GB"/>
        </w:rPr>
      </w:pPr>
    </w:p>
    <w:p w:rsidR="00A20A91" w:rsidP="00A20A91" w:rsidRDefault="00A20A91">
      <w:pPr>
        <w:rPr>
          <w:rFonts w:ascii="Helvetica Neue" w:hAnsi="Helvetica Neue" w:eastAsia="Helvetica Neue" w:cs="Helvetica Neue"/>
          <w:lang w:val="nl-NL"/>
        </w:rPr>
      </w:pPr>
    </w:p>
    <w:p w:rsidR="00A20A91" w:rsidP="00A20A91" w:rsidRDefault="00A20A91">
      <w:pPr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both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both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both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both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jc w:val="both"/>
        <w:rPr>
          <w:rFonts w:ascii="Helvetica Neue" w:hAnsi="Helvetica Neue" w:eastAsia="Helvetica Neue" w:cs="Helvetica Neue"/>
        </w:rPr>
      </w:pPr>
    </w:p>
    <w:p w:rsidR="00A20A91" w:rsidP="00A20A91" w:rsidRDefault="00A20A91">
      <w:pPr>
        <w:rPr>
          <w:rFonts w:ascii="Helvetica Neue" w:hAnsi="Helvetica Neue" w:eastAsia="Helvetica Neue" w:cs="Helvetica Neue"/>
          <w:color w:val="003C82"/>
          <w:sz w:val="32"/>
          <w:szCs w:val="32"/>
        </w:rPr>
      </w:pPr>
      <w:r>
        <w:rPr>
          <w:rFonts w:ascii="Times New Roman" w:hAnsi="Times New Roman" w:eastAsia="Times New Roman" w:cs="Times New Roman"/>
          <w:noProof/>
          <w:lang w:val="en-GB" w:eastAsia="en-GB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797" y="20829"/>
                <wp:lineTo x="6925" y="19093"/>
                <wp:lineTo x="20775" y="16200"/>
                <wp:lineTo x="20775" y="10414"/>
                <wp:lineTo x="16543" y="9836"/>
                <wp:lineTo x="16543" y="3471"/>
                <wp:lineTo x="6797" y="0"/>
                <wp:lineTo x="0" y="0"/>
              </wp:wrapPolygon>
            </wp:wrapTight>
            <wp:docPr id="9" name="Picture 9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name="_heading=h.23ckvvd" w:id="0"/>
      <w:bookmarkEnd w:id="0"/>
      <w:r>
        <w:rPr>
          <w:rFonts w:ascii="Helvetica Neue" w:hAnsi="Helvetica Neue" w:eastAsia="Helvetica Neue" w:cs="Helvetica Neue"/>
          <w:color w:val="003C82"/>
          <w:sz w:val="32"/>
          <w:szCs w:val="32"/>
        </w:rPr>
        <w:br w:type="page"/>
      </w:r>
    </w:p>
    <w:p w:rsidR="009F41B8" w:rsidRDefault="003A41DF">
      <w:pPr>
        <w:pStyle w:val="Heading1"/>
      </w:pPr>
      <w:bookmarkStart w:name="_GoBack" w:id="1"/>
      <w:bookmarkEnd w:id="1"/>
      <w:r>
        <w:lastRenderedPageBreak/>
      </w:r>
      <w:r>
        <w:t xml:space="preserve">Pacchetto Digital Breakout: analisi dei post sui social media</w:t>
      </w:r>
    </w:p>
    <w:p w:rsidRPr="00404C72" w:rsidR="00404C72" w:rsidP="00404C72" w:rsidRDefault="00404C72"/>
    <w:p w:rsidR="009F41B8" w:rsidRDefault="003A41DF">
      <w:pPr>
        <w:pStyle w:val="Heading2"/>
      </w:pPr>
      <w:r>
        <w:t xml:space="preserve">Post 1</w:t>
      </w:r>
    </w:p>
    <w:p w:rsidR="00C95931" w:rsidRDefault="00404C72">
      <w:r w:rsidRPr="00404C72">
        <w:rPr>
          <w:noProof/>
          <w:lang w:val="en-GB" w:eastAsia="en-GB"/>
        </w:rPr>
        <w:drawing>
          <wp:inline distT="0" distB="0" distL="0" distR="0" wp14:anchorId="03F5D09A" wp14:editId="08BC98DE">
            <wp:extent cx="5486400" cy="5981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CDD" w:rsidRDefault="00EC4CDD">
      <w:r w:rsidRPr="00EC4CDD">
        <w:t xml:space="preserve">Fonte: (</w:t>
      </w:r>
      <w:hyperlink w:history="1" r:id="rId9">
        <w:r w:rsidRPr="004C7392" w:rsidR="00404C72">
          <w:rPr>
            <w:rStyle w:val="Hyperlink"/>
          </w:rPr>
          <w:t xml:space="preserve">https://economictimes.indiatimes.com/tech/technology/australia-is-banning-social-media-for-people-under-16-could-this-work-elsewhere-or-even-there/articleshow/115999439.cms?from=mdr</w:t>
        </w:r>
      </w:hyperlink>
      <w:r w:rsidRPr="00EC4CDD">
        <w:t xml:space="preserve">)</w:t>
      </w:r>
    </w:p>
    <w:p w:rsidR="00404C72" w:rsidRDefault="00404C72">
      <w:r w:rsidRPr="00404C72">
        <w:rPr>
          <w:noProof/>
          <w:lang w:val="en-GB" w:eastAsia="en-GB"/>
        </w:rPr>
        <w:drawing>
          <wp:inline distT="0" distB="0" distL="0" distR="0" wp14:anchorId="07588B7F" wp14:editId="00F0C8F9">
            <wp:extent cx="2667372" cy="213389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 xml:space="preserve">Questo post è vero o falso/fuorviante? __________________________</w:t>
      </w:r>
    </w:p>
    <w:p w:rsidR="009F41B8" w:rsidRDefault="003A41DF">
      <w:r>
        <w:t xml:space="preserve">Quali indizi ti hanno aiutato a decidere?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3A41DF" w:rsidRDefault="003A41DF">
      <w:pPr>
        <w:rPr>
          <w:rFonts w:asciiTheme="majorHAnsi" w:hAnsiTheme="majorHAnsi" w:eastAsiaTheme="majorEastAsia" w:cstheme="majorBidi"/>
          <w:b/>
          <w:bCs/>
          <w:color w:val="4F81BD" w:themeColor="accent1"/>
          <w:sz w:val="26"/>
          <w:szCs w:val="26"/>
        </w:rPr>
      </w:pPr>
      <w:r>
        <w:br w:type="page"/>
      </w:r>
    </w:p>
    <w:p w:rsidR="009F41B8" w:rsidRDefault="003A41DF">
      <w:pPr>
        <w:pStyle w:val="Heading2"/>
      </w:pPr>
      <w:r>
        <w:lastRenderedPageBreak/>
      </w:r>
      <w:r>
        <w:t xml:space="preserve">Post 2</w:t>
      </w:r>
    </w:p>
    <w:p w:rsidR="00172C19" w:rsidP="00172C19" w:rsidRDefault="00172C19">
      <w:pPr>
        <w:pStyle w:val="NormalWeb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179705</wp:posOffset>
            </wp:positionV>
            <wp:extent cx="3733800" cy="1048386"/>
            <wp:effectExtent l="0" t="0" r="0" b="0"/>
            <wp:wrapTight wrapText="bothSides">
              <wp:wrapPolygon edited="0">
                <wp:start x="0" y="0"/>
                <wp:lineTo x="0" y="21194"/>
                <wp:lineTo x="21490" y="21194"/>
                <wp:lineTo x="21490" y="0"/>
                <wp:lineTo x="0" y="0"/>
              </wp:wrapPolygon>
            </wp:wrapTight>
            <wp:docPr id="2" name="Picture 2" descr="C:\Users\ckaro\Pictures\Screenshots\Screenshot 2025-07-24 172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karo\Pictures\Screenshots\Screenshot 2025-07-24 17273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04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2C19" w:rsidRDefault="00172C19"/>
    <w:p w:rsidR="00172C19" w:rsidRDefault="00172C19"/>
    <w:p w:rsidR="003A41DF" w:rsidP="00BF7571" w:rsidRDefault="003A41DF">
      <w:pPr>
        <w:rPr>
          <w:rStyle w:val="inline"/>
        </w:rPr>
      </w:pPr>
    </w:p>
    <w:p w:rsidR="00BF7571" w:rsidP="00BF7571" w:rsidRDefault="00BF7571">
      <w:r>
        <w:rPr>
          <w:rStyle w:val="inline"/>
        </w:rPr>
        <w:t xml:space="preserve">La deputata Marjorie Taylor Greene della Georgia </w:t>
      </w:r>
      <w:r>
        <w:t xml:space="preserve">commenta X mentre l'uragano Helene devasta la zona</w:t>
      </w:r>
    </w:p>
    <w:p w:rsidR="00BF7571" w:rsidP="00BF7571" w:rsidRDefault="004C2E54">
      <w:r>
        <w:t xml:space="preserve">Fonte (</w:t>
      </w:r>
      <w:r w:rsidRPr="004C2E54">
        <w:t xml:space="preserve">https://x.com/mtgreenee</w:t>
      </w:r>
      <w:r>
        <w:t xml:space="preserve">)</w:t>
      </w:r>
    </w:p>
    <w:p w:rsidR="00172CE0" w:rsidRDefault="00172CE0"/>
    <w:p w:rsidR="009F41B8" w:rsidRDefault="003A41DF">
      <w:r>
        <w:t xml:space="preserve">Questo post è vero o falso/fuorviante? __________________________</w:t>
      </w:r>
    </w:p>
    <w:p w:rsidR="009F41B8" w:rsidRDefault="003A41DF">
      <w:r>
        <w:t xml:space="preserve">Quali indizi ti hanno aiutato a decidere?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pPr>
        <w:pStyle w:val="Heading2"/>
      </w:pPr>
      <w:r>
        <w:lastRenderedPageBreak/>
      </w:r>
      <w:r>
        <w:t xml:space="preserve">Post 3</w:t>
      </w:r>
    </w:p>
    <w:p w:rsidR="00045E9B" w:rsidRDefault="00B23703">
      <w:r w:rsidRPr="00B23703">
        <w:rPr>
          <w:noProof/>
          <w:lang w:val="en-GB" w:eastAsia="en-GB"/>
        </w:rPr>
        <w:drawing>
          <wp:inline distT="0" distB="0" distL="0" distR="0" wp14:anchorId="4CB7242E" wp14:editId="2E45ACDC">
            <wp:extent cx="4744112" cy="49536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4112" cy="495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3703">
        <w:t xml:space="preserve"> </w:t>
      </w:r>
    </w:p>
    <w:p w:rsidR="00215013" w:rsidRDefault="00215013">
      <w:r>
        <w:t xml:space="preserve">La foto </w:t>
      </w:r>
      <w:r w:rsidRPr="00215013">
        <w:t xml:space="preserve">mostra un "terrorista di Hamas" con una "bambina ebrea rapita" a Gaza?</w:t>
      </w:r>
    </w:p>
    <w:p w:rsidR="00045E9B" w:rsidRDefault="00215013">
      <w:r>
        <w:t xml:space="preserve">Fonte (</w:t>
      </w:r>
      <w:r w:rsidRPr="00215013">
        <w:t xml:space="preserve">https://x.com/gopisrael?lang=en</w:t>
      </w:r>
      <w:r>
        <w:t xml:space="preserve">)</w:t>
      </w:r>
    </w:p>
    <w:p w:rsidR="00172CE0" w:rsidRDefault="00172CE0"/>
    <w:p w:rsidR="009F41B8" w:rsidRDefault="003A41DF">
      <w:r>
        <w:t xml:space="preserve">Questo post è vero o falso/fuorviante? __________________________</w:t>
      </w:r>
    </w:p>
    <w:p w:rsidR="009F41B8" w:rsidRDefault="003A41DF">
      <w:r>
        <w:t xml:space="preserve">Quali indizi ti hanno aiutato a decidere?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pPr>
        <w:pStyle w:val="Heading2"/>
      </w:pPr>
      <w:r>
        <w:lastRenderedPageBreak/>
      </w:r>
      <w:r>
        <w:t xml:space="preserve">Post 4</w:t>
      </w:r>
    </w:p>
    <w:p w:rsidR="008A4F2A" w:rsidRDefault="008A4F2A">
      <w:r w:rsidRPr="008A4F2A">
        <w:rPr>
          <w:noProof/>
          <w:lang w:val="en-GB" w:eastAsia="en-GB"/>
        </w:rPr>
        <w:drawing>
          <wp:inline distT="0" distB="0" distL="0" distR="0" wp14:anchorId="50BBC5E7" wp14:editId="785A893B">
            <wp:extent cx="3192780" cy="3844270"/>
            <wp:effectExtent l="0" t="0" r="762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786" cy="385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3E41" w:rsidR="009E3E41">
        <w:t xml:space="preserve"> </w:t>
      </w:r>
    </w:p>
    <w:p w:rsidR="008A4F2A" w:rsidRDefault="008A4F2A">
      <w:r>
        <w:t xml:space="preserve">Donald Trump ha pubblicato sui social media alcune immagini che suggeriscono che la pop star Taylor Swift e la sua schiera di fan lo stiano sostenendo nelle elezioni statunitensi.</w:t>
      </w:r>
    </w:p>
    <w:p w:rsidR="008A4F2A" w:rsidRDefault="008A4F2A">
      <w:r>
        <w:t xml:space="preserve">Fonte (</w:t>
      </w:r>
      <w:r w:rsidRPr="008A4F2A">
        <w:t xml:space="preserve">https://x.com/realdonaldtrump?lang=en</w:t>
      </w:r>
      <w:r>
        <w:t xml:space="preserve">)</w:t>
      </w:r>
    </w:p>
    <w:p w:rsidR="00172CE0" w:rsidRDefault="00172CE0"/>
    <w:p w:rsidR="009F41B8" w:rsidRDefault="003A41DF">
      <w:r>
        <w:t xml:space="preserve">Questo post è vero o falso/fuorviante? __________________________</w:t>
      </w:r>
    </w:p>
    <w:p w:rsidR="009F41B8" w:rsidRDefault="003A41DF">
      <w:r>
        <w:t xml:space="preserve">Quali indizi ti hanno aiutato a decidere?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r>
        <w:t xml:space="preserve">__________________________________________________________________</w:t>
      </w:r>
    </w:p>
    <w:p w:rsidR="009F41B8" w:rsidRDefault="003A41DF">
      <w:pPr>
        <w:pStyle w:val="Heading2"/>
      </w:pPr>
      <w:r>
        <w:lastRenderedPageBreak/>
      </w:r>
      <w:r>
        <w:t xml:space="preserve">Post 5</w:t>
      </w:r>
    </w:p>
    <w:p w:rsidR="009E3E41" w:rsidRDefault="009E3E41">
      <w:r w:rsidRPr="009E3E41">
        <w:rPr>
          <w:noProof/>
          <w:lang w:val="en-GB" w:eastAsia="en-GB"/>
        </w:rPr>
        <w:drawing>
          <wp:inline distT="0" distB="0" distL="0" distR="0">
            <wp:extent cx="4837946" cy="3427909"/>
            <wp:effectExtent l="0" t="0" r="1270" b="1270"/>
            <wp:docPr id="5" name="Picture 5" descr="C:\Users\ckaro\Pictures\Screenshots\Screenshot 2025-07-24 174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karo\Pictures\Screenshots\Screenshot 2025-07-24 17414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75" cy="343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E41" w:rsidRDefault="009E3E41">
      <w:r>
        <w:t xml:space="preserve">Fonte</w:t>
      </w:r>
      <w:hyperlink w:history="1" r:id="rId15">
        <w:r w:rsidRPr="004C7392">
          <w:rPr>
            <w:rStyle w:val="Hyperlink"/>
          </w:rPr>
          <w:t xml:space="preserve">https://web.archive.org/web/20240903181856/https://kbsf-tv.com/kamala-harris-hit-a-13-year-old-girl-with-a-car-and-left-the-crime-scene/</w:t>
        </w:r>
      </w:hyperlink>
      <w:r w:rsidRPr="009E3E41">
        <w:t xml:space="preserve"> </w:t>
      </w:r>
    </w:p>
    <w:p w:rsidR="008F1F5E" w:rsidRDefault="008F1F5E">
      <w:r w:rsidRPr="008F1F5E">
        <w:rPr>
          <w:noProof/>
          <w:lang w:val="en-GB" w:eastAsia="en-GB"/>
        </w:rPr>
        <w:drawing>
          <wp:inline distT="0" distB="0" distL="0" distR="0" wp14:anchorId="722F5D60" wp14:editId="031B54A5">
            <wp:extent cx="2581635" cy="21910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 xml:space="preserve">Questo post è vero o falso/fuorviante? __________________________</w:t>
      </w:r>
    </w:p>
    <w:p w:rsidR="009F41B8" w:rsidRDefault="003A41DF">
      <w:r>
        <w:t xml:space="preserve">Quali indizi ti hanno aiutato a decidere?</w:t>
      </w:r>
    </w:p>
    <w:p w:rsidR="009F41B8" w:rsidRDefault="003A41DF">
      <w:r>
        <w:t xml:space="preserve">__________________________________________________________________</w:t>
      </w:r>
    </w:p>
    <w:p w:rsidR="00CC6B27" w:rsidRDefault="003A41DF">
      <w:r>
        <w:t xml:space="preserve">__________________________________________________________________</w:t>
      </w:r>
    </w:p>
    <w:p w:rsidR="00CC6B27" w:rsidP="00CC6B27" w:rsidRDefault="00CC6B27">
      <w:r>
        <w:br w:type="page"/>
      </w:r>
    </w:p>
    <w:p w:rsidR="00CC6B27" w:rsidP="00CC6B27" w:rsidRDefault="00CC6B27">
      <w:pPr>
        <w:pStyle w:val="Heading3"/>
      </w:pPr>
    </w:p>
    <w:p w:rsidR="00CC6B27" w:rsidP="00CC6B27" w:rsidRDefault="00CC6B27">
      <w:pPr>
        <w:pStyle w:val="Heading3"/>
      </w:pPr>
      <w:r>
        <w:rPr>
          <w:rFonts w:ascii="Segoe UI Symbol" w:hAnsi="Segoe UI Symbol" w:cs="Segoe UI Symbol"/>
        </w:rPr>
        <w:t xml:space="preserve">✅ </w:t>
      </w:r>
      <w:r>
        <w:rPr>
          <w:rStyle w:val="Strong"/>
          <w:b/>
          <w:bCs/>
        </w:rPr>
        <w:t xml:space="preserve">Post 1: L'Australia vieta i social media ai minori di 16 anni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Domanda:</w:t>
      </w:r>
      <w:r>
        <w:br/>
      </w:r>
      <w:r>
        <w:t xml:space="preserve">Questo post è vero o fuorviante?</w:t>
      </w:r>
    </w:p>
    <w:p w:rsidR="00CC6B27" w:rsidP="00CC6B27" w:rsidRDefault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 xml:space="preserve">A. Vero</w:t>
      </w:r>
      <w:r>
        <w:rPr>
          <w:rFonts w:ascii="Segoe UI Symbol" w:hAnsi="Segoe UI Symbol" w:cs="Segoe UI Symbol"/>
        </w:rPr>
        <w:t xml:space="preserve"> ✅</w:t>
      </w:r>
    </w:p>
    <w:p w:rsidR="00CC6B27" w:rsidP="00CC6B27" w:rsidRDefault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 xml:space="preserve">B. Falso</w:t>
      </w:r>
    </w:p>
    <w:p w:rsidR="00CC6B27" w:rsidP="00CC6B27" w:rsidRDefault="00CC6B27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 xml:space="preserve">C. Satira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Feedback:</w:t>
      </w:r>
      <w:r>
        <w:br/>
      </w:r>
      <w:r>
        <w:rPr>
          <w:rFonts w:ascii="Segoe UI Symbol" w:hAnsi="Segoe UI Symbol" w:cs="Segoe UI Symbol"/>
        </w:rPr>
        <w:t xml:space="preserve">✅ </w:t>
      </w:r>
      <w:r>
        <w:t xml:space="preserve">Esatto! Questo articolo proviene da una fonte attendibile (Economic Times) e tratta di una proposta politica reale in Australia. Controlla sempre la fonte e la data di pubblicazione.</w:t>
      </w:r>
    </w:p>
    <w:p w:rsidR="00CC6B27" w:rsidP="00CC6B27" w:rsidRDefault="00A20A91">
      <w:r>
        <w:pict>
          <v:rect id="_x0000_i1025" style="width:0;height:1.5pt" o:hr="t" o:hrstd="t" o:hralign="center" fillcolor="#a0a0a0" stroked="f"/>
        </w:pict>
      </w:r>
    </w:p>
    <w:p w:rsidR="00CC6B27" w:rsidP="00CC6B27" w:rsidRDefault="00CC6B27">
      <w:pPr>
        <w:pStyle w:val="Heading3"/>
      </w:pPr>
      <w:r>
        <w:rPr>
          <w:rFonts w:ascii="Segoe UI Symbol" w:hAnsi="Segoe UI Symbol" w:cs="Segoe UI Symbol"/>
        </w:rPr>
        <w:t xml:space="preserve">✅ </w:t>
      </w:r>
      <w:r>
        <w:rPr>
          <w:rStyle w:val="Strong"/>
          <w:b/>
          <w:bCs/>
        </w:rPr>
        <w:t xml:space="preserve">Post 2: Commento di Marjorie Taylor Greene durante l'uragano Helene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Domanda:</w:t>
      </w:r>
      <w:r>
        <w:br/>
      </w:r>
      <w:r>
        <w:t xml:space="preserve">Questo post è vero o fuorviante?</w:t>
      </w:r>
    </w:p>
    <w:p w:rsidR="00CC6B27" w:rsidP="00CC6B27" w:rsidRDefault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A. Vero</w:t>
      </w:r>
    </w:p>
    <w:p w:rsidR="00CC6B27" w:rsidP="00CC6B27" w:rsidRDefault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B. Falso</w:t>
      </w:r>
      <w:r>
        <w:rPr>
          <w:rFonts w:ascii="Segoe UI Symbol" w:hAnsi="Segoe UI Symbol" w:cs="Segoe UI Symbol"/>
        </w:rPr>
        <w:t xml:space="preserve"> ✅</w:t>
      </w:r>
    </w:p>
    <w:p w:rsidR="00CC6B27" w:rsidP="00CC6B27" w:rsidRDefault="00CC6B27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C. Parodia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Feedback:</w:t>
      </w:r>
      <w:r>
        <w:br/>
      </w:r>
      <w:r>
        <w:rPr>
          <w:rFonts w:ascii="Segoe UI Symbol" w:hAnsi="Segoe UI Symbol" w:cs="Segoe UI Symbol"/>
        </w:rPr>
        <w:t xml:space="preserve">✅ </w:t>
      </w:r>
      <w:r>
        <w:t xml:space="preserve">Esatto! Questo post è falso. Non c'è traccia di questo commento sul suo account verificato. Verifica sempre con fonti ufficiali e strumenti di verifica dei fatti.</w:t>
      </w:r>
    </w:p>
    <w:p w:rsidR="00CC6B27" w:rsidP="00CC6B27" w:rsidRDefault="00A20A91">
      <w:r>
        <w:pict>
          <v:rect id="_x0000_i1026" style="width:0;height:1.5pt" o:hr="t" o:hrstd="t" o:hralign="center" fillcolor="#a0a0a0" stroked="f"/>
        </w:pict>
      </w:r>
    </w:p>
    <w:p w:rsidR="00CC6B27" w:rsidP="00CC6B27" w:rsidRDefault="00CC6B27">
      <w:pPr>
        <w:pStyle w:val="Heading3"/>
      </w:pPr>
      <w:r>
        <w:rPr>
          <w:rFonts w:ascii="Segoe UI Symbol" w:hAnsi="Segoe UI Symbol" w:cs="Segoe UI Symbol"/>
        </w:rPr>
        <w:t xml:space="preserve">✅ </w:t>
      </w:r>
      <w:r>
        <w:rPr>
          <w:rStyle w:val="Strong"/>
          <w:b/>
          <w:bCs/>
        </w:rPr>
        <w:t xml:space="preserve">Post 3: Terrorista di Hamas con bambino rapito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Domanda:</w:t>
      </w:r>
      <w:r>
        <w:br/>
      </w:r>
      <w:r>
        <w:t xml:space="preserve">Questo post è vero o fuorviante?</w:t>
      </w:r>
    </w:p>
    <w:p w:rsidR="00CC6B27" w:rsidP="00CC6B27" w:rsidRDefault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 xml:space="preserve">A. Vero</w:t>
      </w:r>
    </w:p>
    <w:p w:rsidR="00CC6B27" w:rsidP="00CC6B27" w:rsidRDefault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 xml:space="preserve">B. Fuorviante</w:t>
      </w:r>
      <w:r>
        <w:rPr>
          <w:rFonts w:ascii="Segoe UI Symbol" w:hAnsi="Segoe UI Symbol" w:cs="Segoe UI Symbol"/>
        </w:rPr>
        <w:t xml:space="preserve"> ✅</w:t>
      </w:r>
    </w:p>
    <w:p w:rsidR="00CC6B27" w:rsidP="00CC6B27" w:rsidRDefault="00CC6B27">
      <w:pPr>
        <w:numPr>
          <w:ilvl w:val="0"/>
          <w:numId w:val="12"/>
        </w:numPr>
        <w:spacing w:before="100" w:beforeAutospacing="1" w:after="100" w:afterAutospacing="1" w:line="240" w:lineRule="auto"/>
      </w:pPr>
      <w:r>
        <w:t xml:space="preserve">C. Verificato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Feedback:</w:t>
      </w:r>
      <w:r>
        <w:br/>
      </w:r>
      <w:r>
        <w:rPr>
          <w:rFonts w:ascii="Segoe UI Symbol" w:hAnsi="Segoe UI Symbol" w:cs="Segoe UI Symbol"/>
        </w:rPr>
        <w:t xml:space="preserve">✅ </w:t>
      </w:r>
      <w:r>
        <w:t xml:space="preserve">Corretto! Questa immagine è stata travisata. Una ricerca inversa dell'immagine mostra che è stata estrapolata dal contesto. Verificate sempre le immagini con strumenti come </w:t>
      </w:r>
      <w:r>
        <w:t xml:space="preserve">TinEye </w:t>
      </w:r>
      <w:r>
        <w:t xml:space="preserve">o </w:t>
      </w:r>
      <w:r>
        <w:t xml:space="preserve">InVID</w:t>
      </w:r>
      <w:r>
        <w:t xml:space="preserve">.</w:t>
      </w:r>
    </w:p>
    <w:p w:rsidR="00CC6B27" w:rsidP="00CC6B27" w:rsidRDefault="00A20A91">
      <w:r>
        <w:pict>
          <v:rect id="_x0000_i1027" style="width:0;height:1.5pt" o:hr="t" o:hrstd="t" o:hralign="center" fillcolor="#a0a0a0" stroked="f"/>
        </w:pict>
      </w:r>
    </w:p>
    <w:p w:rsidR="00CC6B27" w:rsidP="00CC6B27" w:rsidRDefault="00CC6B27">
      <w:pPr>
        <w:pStyle w:val="Heading3"/>
      </w:pPr>
      <w:r>
        <w:rPr>
          <w:rFonts w:ascii="Segoe UI Symbol" w:hAnsi="Segoe UI Symbol" w:cs="Segoe UI Symbol"/>
        </w:rPr>
        <w:lastRenderedPageBreak/>
      </w:r>
      <w:r>
        <w:rPr>
          <w:rFonts w:ascii="Segoe UI Symbol" w:hAnsi="Segoe UI Symbol" w:cs="Segoe UI Symbol"/>
        </w:rPr>
        <w:t xml:space="preserve">✅ </w:t>
      </w:r>
      <w:r>
        <w:rPr>
          <w:rStyle w:val="Strong"/>
          <w:b/>
          <w:bCs/>
        </w:rPr>
        <w:t xml:space="preserve">Post 4: Trump sostiene che Taylor Swift lo appoggi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Domanda:</w:t>
      </w:r>
      <w:r>
        <w:br/>
      </w:r>
      <w:r>
        <w:t xml:space="preserve">Questo post è vero o fuorviante?</w:t>
      </w:r>
    </w:p>
    <w:p w:rsidR="00CC6B27" w:rsidP="00CC6B27" w:rsidRDefault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 xml:space="preserve">A. Vero</w:t>
      </w:r>
    </w:p>
    <w:p w:rsidR="00CC6B27" w:rsidP="00CC6B27" w:rsidRDefault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 xml:space="preserve">B. Fuorviante</w:t>
      </w:r>
      <w:r>
        <w:rPr>
          <w:rFonts w:ascii="Segoe UI Symbol" w:hAnsi="Segoe UI Symbol" w:cs="Segoe UI Symbol"/>
        </w:rPr>
        <w:t xml:space="preserve"> ✅</w:t>
      </w:r>
    </w:p>
    <w:p w:rsidR="00CC6B27" w:rsidP="00CC6B27" w:rsidRDefault="00CC6B27">
      <w:pPr>
        <w:numPr>
          <w:ilvl w:val="0"/>
          <w:numId w:val="13"/>
        </w:numPr>
        <w:spacing w:before="100" w:beforeAutospacing="1" w:after="100" w:afterAutospacing="1" w:line="240" w:lineRule="auto"/>
      </w:pPr>
      <w:r>
        <w:t xml:space="preserve">C. Satirico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Feedback:</w:t>
      </w:r>
      <w:r>
        <w:br/>
      </w:r>
      <w:r>
        <w:rPr>
          <w:rFonts w:ascii="Segoe UI Symbol" w:hAnsi="Segoe UI Symbol" w:cs="Segoe UI Symbol"/>
        </w:rPr>
        <w:t xml:space="preserve">✅ </w:t>
      </w:r>
      <w:r>
        <w:t xml:space="preserve">Corretto! Anche se il post potrebbe esistere, l'affermazione è fuorviante. Non ci sono prove che Taylor Swift </w:t>
      </w:r>
      <w:r>
        <w:t xml:space="preserve">abbia appoggiato </w:t>
      </w:r>
      <w:r>
        <w:t xml:space="preserve">Trump. Controlla sempre le dichiarazioni ufficiali.</w:t>
      </w:r>
    </w:p>
    <w:p w:rsidR="00CC6B27" w:rsidP="00CC6B27" w:rsidRDefault="00A20A91">
      <w:r>
        <w:pict>
          <v:rect id="_x0000_i1028" style="width:0;height:1.5pt" o:hr="t" o:hrstd="t" o:hralign="center" fillcolor="#a0a0a0" stroked="f"/>
        </w:pict>
      </w:r>
    </w:p>
    <w:p w:rsidR="00CC6B27" w:rsidP="00CC6B27" w:rsidRDefault="00CC6B27">
      <w:pPr>
        <w:pStyle w:val="Heading3"/>
      </w:pPr>
      <w:r>
        <w:rPr>
          <w:rFonts w:ascii="Segoe UI Symbol" w:hAnsi="Segoe UI Symbol" w:cs="Segoe UI Symbol"/>
        </w:rPr>
        <w:t xml:space="preserve">✅ </w:t>
      </w:r>
      <w:r>
        <w:rPr>
          <w:rStyle w:val="Strong"/>
          <w:b/>
          <w:bCs/>
        </w:rPr>
        <w:t xml:space="preserve">Post 5: Affermazione sul pirata della strada Kamala Harris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Domanda:</w:t>
      </w:r>
      <w:r>
        <w:br/>
      </w:r>
      <w:r>
        <w:t xml:space="preserve">Questo post è vero o fuorviante?</w:t>
      </w:r>
    </w:p>
    <w:p w:rsidR="00CC6B27" w:rsidP="00CC6B27" w:rsidRDefault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 xml:space="preserve">A. Vero</w:t>
      </w:r>
    </w:p>
    <w:p w:rsidR="00CC6B27" w:rsidP="00CC6B27" w:rsidRDefault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 xml:space="preserve">B. Falso</w:t>
      </w:r>
      <w:r>
        <w:rPr>
          <w:rFonts w:ascii="Segoe UI Symbol" w:hAnsi="Segoe UI Symbol" w:cs="Segoe UI Symbol"/>
        </w:rPr>
        <w:t xml:space="preserve"> ✅</w:t>
      </w:r>
    </w:p>
    <w:p w:rsidR="00CC6B27" w:rsidP="00CC6B27" w:rsidRDefault="00CC6B27">
      <w:pPr>
        <w:numPr>
          <w:ilvl w:val="0"/>
          <w:numId w:val="14"/>
        </w:numPr>
        <w:spacing w:before="100" w:beforeAutospacing="1" w:after="100" w:afterAutospacing="1" w:line="240" w:lineRule="auto"/>
      </w:pPr>
      <w:r>
        <w:t xml:space="preserve">C. Non verificato</w:t>
      </w:r>
    </w:p>
    <w:p w:rsidR="00CC6B27" w:rsidP="00CC6B27" w:rsidRDefault="00CC6B27">
      <w:pPr>
        <w:pStyle w:val="NormalWeb"/>
      </w:pPr>
      <w:r>
        <w:rPr>
          <w:rStyle w:val="Strong"/>
        </w:rPr>
        <w:t xml:space="preserve">Feedback:</w:t>
      </w:r>
      <w:r>
        <w:br/>
      </w:r>
      <w:r>
        <w:rPr>
          <w:rFonts w:ascii="Segoe UI Symbol" w:hAnsi="Segoe UI Symbol" w:cs="Segoe UI Symbol"/>
        </w:rPr>
        <w:t xml:space="preserve">✅ </w:t>
      </w:r>
      <w:r>
        <w:t xml:space="preserve">Corretto! Questa notizia proviene da un noto sito di disinformazione ed è stata smentita. Utilizza siti di verifica dei fatti come Snopes o FactCheck.org.</w:t>
      </w:r>
    </w:p>
    <w:p w:rsidR="009F41B8" w:rsidRDefault="009F41B8"/>
    <w:sectPr w:rsidR="009F41B8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Times New Roman"/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8B83064"/>
    <w:multiLevelType w:val="multilevel"/>
    <w:tmpl w:val="5798B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CE06CB"/>
    <w:multiLevelType w:val="multilevel"/>
    <w:tmpl w:val="AA924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1E505F4"/>
    <w:multiLevelType w:val="multilevel"/>
    <w:tmpl w:val="03FE8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32109AE"/>
    <w:multiLevelType w:val="multilevel"/>
    <w:tmpl w:val="01CC5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FA22220"/>
    <w:multiLevelType w:val="multilevel"/>
    <w:tmpl w:val="AB428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  <w:num w:numId="12">
    <w:abstractNumId w:val="13"/>
  </w:num>
  <w:num w:numId="13">
    <w:abstractNumId w:val="12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45E9B"/>
    <w:rsid w:val="0006063C"/>
    <w:rsid w:val="0015074B"/>
    <w:rsid w:val="00172C19"/>
    <w:rsid w:val="00172CE0"/>
    <w:rsid w:val="00215013"/>
    <w:rsid w:val="0029639D"/>
    <w:rsid w:val="00326F90"/>
    <w:rsid w:val="003A41DF"/>
    <w:rsid w:val="00404C72"/>
    <w:rsid w:val="004C2E54"/>
    <w:rsid w:val="005D0BD5"/>
    <w:rsid w:val="008A4F2A"/>
    <w:rsid w:val="008F1F5E"/>
    <w:rsid w:val="00907FAA"/>
    <w:rsid w:val="009E3E41"/>
    <w:rsid w:val="009F41B8"/>
    <w:rsid w:val="00A20A91"/>
    <w:rsid w:val="00AA1D8D"/>
    <w:rsid w:val="00B23703"/>
    <w:rsid w:val="00B47730"/>
    <w:rsid w:val="00BF7571"/>
    <w:rsid w:val="00C02B93"/>
    <w:rsid w:val="00C95931"/>
    <w:rsid w:val="00CB0664"/>
    <w:rsid w:val="00CC6B27"/>
    <w:rsid w:val="00D753D8"/>
    <w:rsid w:val="00E8726C"/>
    <w:rsid w:val="00EC4CDD"/>
    <w:rsid w:val="00FC693F"/>
    <w:rsid w:val="00FF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2932C621-6C74-4FAA-8F35-47FF85348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17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inline">
    <w:name w:val="inline"/>
    <w:basedOn w:val="DefaultParagraphFont"/>
    <w:rsid w:val="00BF7571"/>
  </w:style>
  <w:style w:type="character" w:styleId="Hyperlink">
    <w:name w:val="Hyperlink"/>
    <w:basedOn w:val="DefaultParagraphFont"/>
    <w:uiPriority w:val="99"/>
    <w:unhideWhenUsed/>
    <w:rsid w:val="009E3E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57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web.archive.org/web/20240903181856/https://kbsf-tv.com/kamala-harris-hit-a-13-year-old-girl-with-a-car-and-left-the-crime-scene/" TargetMode="Externa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economictimes.indiatimes.com/tech/technology/australia-is-banning-social-media-for-people-under-16-could-this-work-elsewhere-or-even-there/articleshow/115999439.cms?from=mdr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E109C29-54B3-40A5-B73C-793520937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8</Pages>
  <Words>640</Words>
  <Characters>3653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4285</CharactersWithSpaces>
  <SharedDoc>false</SharedDoc>
  <HyperlinkBase/>
  <HyperlinksChanged>false</HyperlinksChanged>
  <AppVersion>16.0000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python-docx</dc:creator>
  <keywords>, docId:5E15F79F257A5C7FD898B0BCE9A5AC7F</keywords>
  <dc:description>generated by python-docx</dc:description>
  <lastModifiedBy>Author</lastModifiedBy>
  <revision>23</revision>
  <dcterms:created xsi:type="dcterms:W3CDTF">2013-12-23T23:15:00.0000000Z</dcterms:created>
  <dcterms:modified xsi:type="dcterms:W3CDTF">2025-07-30T09:29:00.0000000Z</dcterms:modified>
  <category/>
</coreProperties>
</file>